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32694804" name="01a07bd0-05b4-7567-9d28-a88da4bb62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7711957" name="01a07bd0-05b4-7567-9d28-a88da4bb629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92068938" name="01a07bd3-7fc8-7bc5-9cad-a490104098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209023" name="01a07bd3-7fc8-7bc5-9cad-a490104098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2851153" name="01a07bd0-75b9-7214-bfb4-20b13c030f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425915" name="01a07bd0-75b9-7214-bfb4-20b13c030fe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0990272" name="01a07bd4-856e-70a8-b2fd-a52e3cfa56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8381362" name="01a07bd4-856e-70a8-b2fd-a52e3cfa564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83078274" name="01a07bd1-2ff0-74b7-bb74-a512aac4cf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2902920" name="01a07bd1-2ff0-74b7-bb74-a512aac4cf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88173555" name="01a07bcf-a73f-7e35-861b-42d7f9290d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5259662" name="01a07bcf-a73f-7e35-861b-42d7f9290da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8655589" name="01a07bce-a26f-743e-8e35-b3f248503a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377845" name="01a07bce-a26f-743e-8e35-b3f248503ad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Hombrechtikerstrasse 16, 8645 Rapperswil-Jona</w:t>
          </w:r>
        </w:p>
        <w:p>
          <w:pPr>
            <w:spacing w:before="0" w:after="0"/>
          </w:pPr>
          <w:r>
            <w:t>1201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